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left"/>
      </w:pPr>
      <w:r>
        <w:rPr>
          <w:rFonts w:ascii="Aptos" w:hAnsi="Aptos"/>
          <w:sz w:val="22"/>
        </w:rPr>
        <w:t>Name: _____________________________________________</w:t>
      </w:r>
    </w:p>
    <w:p>
      <w:pPr>
        <w:spacing w:line="240" w:lineRule="auto"/>
      </w:pPr>
      <w:r>
        <w:rPr>
          <w:sz w:val="22"/>
        </w:rPr>
      </w:r>
    </w:p>
    <w:p>
      <w:pPr>
        <w:pStyle w:val="Heading1"/>
        <w:spacing w:line="240" w:lineRule="auto" w:after="360"/>
        <w:jc w:val="center"/>
      </w:pPr>
      <w:r>
        <w:rPr>
          <w:rFonts w:ascii="Aptos Display" w:hAnsi="Aptos Display"/>
          <w:color w:val="0F4761"/>
          <w:sz w:val="40"/>
        </w:rPr>
        <w:t>Lab 7-3 Summarization and Aggregation - Answer Sheet</w:t>
      </w:r>
    </w:p>
    <w:p>
      <w:pPr>
        <w:pStyle w:val="Heading1"/>
        <w:spacing w:line="240" w:lineRule="auto" w:after="360"/>
      </w:pPr>
      <w:r>
        <w:rPr>
          <w:rFonts w:ascii="Aptos Display" w:hAnsi="Aptos Display"/>
          <w:color w:val="0F4761"/>
          <w:sz w:val="40"/>
        </w:rPr>
        <w:t>Questions</w:t>
      </w:r>
    </w:p>
    <w:p>
      <w:pPr>
        <w:spacing w:line="240" w:lineRule="auto"/>
      </w:pPr>
      <w:r>
        <w:rPr>
          <w:rFonts w:ascii="Aptos" w:hAnsi="Aptos"/>
          <w:sz w:val="22"/>
        </w:rPr>
        <w:t>1. Calculate the total number of orders for each store_location.</w:t>
      </w:r>
    </w:p>
    <w:p>
      <w:pPr>
        <w:spacing w:line="240" w:lineRule="auto"/>
      </w:pPr>
      <w:r>
        <w:rPr>
          <w:sz w:val="22"/>
        </w:rPr>
      </w:r>
    </w:p>
    <w:p>
      <w:pPr>
        <w:spacing w:line="240" w:lineRule="auto"/>
      </w:pPr>
      <w:r>
        <w:rPr>
          <w:sz w:val="22"/>
        </w:rPr>
      </w:r>
    </w:p>
    <w:p>
      <w:pPr>
        <w:spacing w:line="240" w:lineRule="auto"/>
      </w:pPr>
      <w:r>
        <w:rPr>
          <w:sz w:val="22"/>
        </w:rPr>
      </w:r>
    </w:p>
    <w:p>
      <w:pPr>
        <w:spacing w:line="240" w:lineRule="auto"/>
      </w:pPr>
      <w:r>
        <w:rPr>
          <w:rFonts w:ascii="Aptos" w:hAnsi="Aptos"/>
          <w:sz w:val="22"/>
        </w:rPr>
        <w:t>2. Find the average order_value for each product_line.</w:t>
      </w:r>
    </w:p>
    <w:p>
      <w:pPr>
        <w:spacing w:line="240" w:lineRule="auto"/>
      </w:pPr>
      <w:r>
        <w:rPr>
          <w:sz w:val="22"/>
        </w:rPr>
      </w:r>
    </w:p>
    <w:p>
      <w:pPr>
        <w:spacing w:line="240" w:lineRule="auto"/>
      </w:pPr>
      <w:r>
        <w:rPr>
          <w:sz w:val="22"/>
        </w:rPr>
      </w:r>
    </w:p>
    <w:p>
      <w:pPr>
        <w:spacing w:line="240" w:lineRule="auto"/>
      </w:pPr>
      <w:r>
        <w:rPr>
          <w:sz w:val="22"/>
        </w:rPr>
      </w:r>
    </w:p>
    <w:p>
      <w:pPr>
        <w:spacing w:line="240" w:lineRule="auto"/>
      </w:pPr>
      <w:r>
        <w:rPr>
          <w:rFonts w:ascii="Aptos" w:hAnsi="Aptos"/>
          <w:sz w:val="22"/>
        </w:rPr>
        <w:t>3. Determine which brand generated the highest total revenue (sum of order_value).</w:t>
      </w:r>
    </w:p>
    <w:p>
      <w:pPr>
        <w:spacing w:line="240" w:lineRule="auto"/>
      </w:pPr>
      <w:r>
        <w:rPr>
          <w:sz w:val="22"/>
        </w:rPr>
      </w:r>
    </w:p>
    <w:p>
      <w:pPr>
        <w:spacing w:line="240" w:lineRule="auto"/>
      </w:pPr>
      <w:r>
        <w:rPr>
          <w:sz w:val="22"/>
        </w:rPr>
      </w:r>
    </w:p>
    <w:p>
      <w:pPr>
        <w:spacing w:line="240" w:lineRule="auto"/>
      </w:pPr>
      <w:r>
        <w:rPr>
          <w:sz w:val="22"/>
        </w:rPr>
      </w:r>
    </w:p>
    <w:p>
      <w:pPr>
        <w:spacing w:line="240" w:lineRule="auto"/>
      </w:pPr>
      <w:r>
        <w:rPr>
          <w:rFonts w:ascii="Aptos" w:hAnsi="Aptos"/>
          <w:sz w:val="22"/>
        </w:rPr>
        <w:t>4. Summarize total profit by month.</w:t>
      </w:r>
    </w:p>
    <w:p>
      <w:pPr>
        <w:spacing w:line="240" w:lineRule="auto"/>
      </w:pPr>
      <w:r>
        <w:rPr>
          <w:sz w:val="22"/>
        </w:rPr>
      </w:r>
    </w:p>
    <w:p>
      <w:pPr>
        <w:spacing w:line="240" w:lineRule="auto"/>
      </w:pPr>
      <w:r>
        <w:rPr>
          <w:sz w:val="22"/>
        </w:rPr>
      </w:r>
    </w:p>
    <w:p>
      <w:pPr>
        <w:spacing w:line="240" w:lineRule="auto"/>
      </w:pPr>
      <w:r>
        <w:rPr>
          <w:sz w:val="22"/>
        </w:rPr>
      </w:r>
    </w:p>
    <w:p>
      <w:pPr>
        <w:spacing w:line="240" w:lineRule="auto"/>
      </w:pPr>
      <w:r>
        <w:rPr>
          <w:rFonts w:ascii="Aptos" w:hAnsi="Aptos"/>
          <w:sz w:val="22"/>
        </w:rPr>
        <w:t>5. Count how many customers are New, Returning, and VIP.</w:t>
      </w:r>
    </w:p>
    <w:p>
      <w:pPr>
        <w:spacing w:line="240" w:lineRule="auto"/>
      </w:pPr>
      <w:r>
        <w:rPr>
          <w:sz w:val="22"/>
        </w:rPr>
      </w:r>
    </w:p>
    <w:p>
      <w:pPr>
        <w:spacing w:line="240" w:lineRule="auto"/>
      </w:pPr>
      <w:r>
        <w:rPr>
          <w:sz w:val="22"/>
        </w:rPr>
      </w:r>
    </w:p>
    <w:p>
      <w:pPr>
        <w:spacing w:line="240" w:lineRule="auto"/>
      </w:pPr>
      <w:r>
        <w:rPr>
          <w:sz w:val="22"/>
        </w:rPr>
      </w:r>
    </w:p>
    <w:p>
      <w:pPr>
        <w:spacing w:line="240" w:lineRule="auto"/>
      </w:pPr>
      <w:r>
        <w:rPr>
          <w:rFonts w:ascii="Aptos" w:hAnsi="Aptos"/>
          <w:sz w:val="22"/>
        </w:rPr>
        <w:t>6. Calculate the average profit_margin for each store_location.</w:t>
      </w:r>
    </w:p>
    <w:p>
      <w:pPr>
        <w:spacing w:line="240" w:lineRule="auto"/>
      </w:pPr>
      <w:r>
        <w:rPr>
          <w:sz w:val="22"/>
        </w:rPr>
      </w:r>
    </w:p>
    <w:p>
      <w:pPr>
        <w:spacing w:line="240" w:lineRule="auto"/>
      </w:pPr>
      <w:r>
        <w:rPr>
          <w:sz w:val="22"/>
        </w:rPr>
      </w:r>
    </w:p>
    <w:p>
      <w:pPr>
        <w:spacing w:line="240" w:lineRule="auto"/>
      </w:pPr>
      <w:r>
        <w:rPr>
          <w:sz w:val="22"/>
        </w:rPr>
      </w:r>
    </w:p>
    <w:p>
      <w:pPr>
        <w:spacing w:line="240" w:lineRule="auto"/>
      </w:pPr>
      <w:r>
        <w:rPr>
          <w:rFonts w:ascii="Aptos" w:hAnsi="Aptos"/>
          <w:sz w:val="22"/>
        </w:rPr>
        <w:t>7. Identify the top 5 customers based on total spending (sum of order_value).</w:t>
      </w:r>
    </w:p>
    <w:p>
      <w:pPr>
        <w:spacing w:line="240" w:lineRule="auto"/>
      </w:pPr>
      <w:r>
        <w:rPr>
          <w:sz w:val="22"/>
        </w:rPr>
      </w:r>
    </w:p>
    <w:p>
      <w:pPr>
        <w:spacing w:line="240" w:lineRule="auto"/>
      </w:pPr>
      <w:r>
        <w:rPr>
          <w:sz w:val="22"/>
        </w:rPr>
      </w:r>
    </w:p>
    <w:p>
      <w:pPr>
        <w:spacing w:line="240" w:lineRule="auto"/>
      </w:pPr>
      <w:r>
        <w:rPr>
          <w:sz w:val="22"/>
        </w:rPr>
      </w:r>
    </w:p>
    <w:p>
      <w:pPr>
        <w:spacing w:line="240" w:lineRule="auto"/>
      </w:pPr>
      <w:r>
        <w:rPr>
          <w:rFonts w:ascii="Aptos" w:hAnsi="Aptos"/>
          <w:sz w:val="22"/>
        </w:rPr>
        <w:t>8. Create a quarterly summary showing total revenue, total profit, and number of orders for each quarter.</w:t>
      </w:r>
    </w:p>
    <w:p>
      <w:pPr>
        <w:spacing w:line="240" w:lineRule="auto"/>
      </w:pPr>
      <w:r>
        <w:rPr>
          <w:sz w:val="22"/>
        </w:rPr>
      </w:r>
    </w:p>
    <w:p>
      <w:pPr>
        <w:spacing w:line="240" w:lineRule="auto"/>
      </w:pPr>
      <w:r>
        <w:rPr>
          <w:sz w:val="22"/>
        </w:rPr>
      </w:r>
    </w:p>
    <w:p>
      <w:pPr>
        <w:spacing w:line="240" w:lineRule="auto"/>
      </w:pPr>
      <w:r>
        <w:rPr>
          <w:sz w:val="22"/>
        </w:rPr>
      </w:r>
    </w:p>
    <w:p>
      <w:pPr>
        <w:spacing w:line="240" w:lineRule="auto"/>
      </w:pPr>
      <w:r>
        <w:rPr>
          <w:rFonts w:ascii="Aptos" w:hAnsi="Aptos"/>
          <w:sz w:val="22"/>
        </w:rPr>
        <w:t>9. Determine which product_line has the highest average profit per order.</w:t>
      </w:r>
    </w:p>
    <w:p>
      <w:pPr>
        <w:spacing w:line="240" w:lineRule="auto"/>
      </w:pPr>
      <w:r>
        <w:rPr>
          <w:sz w:val="22"/>
        </w:rPr>
      </w:r>
    </w:p>
    <w:p>
      <w:pPr>
        <w:spacing w:line="240" w:lineRule="auto"/>
      </w:pPr>
      <w:r>
        <w:rPr>
          <w:sz w:val="22"/>
        </w:rPr>
      </w:r>
    </w:p>
    <w:p>
      <w:pPr>
        <w:spacing w:line="240" w:lineRule="auto"/>
      </w:pPr>
      <w:r>
        <w:rPr>
          <w:sz w:val="22"/>
        </w:rPr>
      </w:r>
    </w:p>
    <w:p>
      <w:pPr>
        <w:spacing w:line="240" w:lineRule="auto"/>
      </w:pPr>
      <w:r>
        <w:rPr>
          <w:rFonts w:ascii="Aptos" w:hAnsi="Aptos"/>
          <w:sz w:val="22"/>
        </w:rPr>
        <w:t>10. Group orders by customer_type and calculate the average order_value and average profit for each group.</w:t>
      </w:r>
    </w:p>
    <w:p>
      <w:pPr>
        <w:spacing w:line="240" w:lineRule="auto"/>
      </w:pPr>
      <w:r>
        <w:rPr>
          <w:sz w:val="22"/>
        </w:rPr>
      </w:r>
    </w:p>
    <w:p>
      <w:pPr>
        <w:spacing w:line="240" w:lineRule="auto"/>
      </w:pPr>
      <w:r>
        <w:rPr>
          <w:sz w:val="22"/>
        </w:rPr>
      </w:r>
    </w:p>
    <w:p>
      <w:pPr>
        <w:spacing w:line="240" w:lineRule="auto"/>
      </w:pPr>
      <w:r>
        <w:rPr>
          <w:sz w:val="22"/>
        </w:rPr>
      </w: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/>
    <w:r>
      <w:t>2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/>
    <w:r>
      <w:t>Questions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compatibilityMode" w:uri="http://schemas.microsoft.com/office/word" w:val="15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Aptos" w:hAnsi="Aptos" w:eastAsia="Aptos" w:cs="Aptos"/>
      <w:b w:val="0"/>
      <w:color w:val="000000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color w:val="2F5496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color w:val="2F5496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color w:val="2F5496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i/>
      <w:iCs/>
      <w:color w:val="2F5496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color w:val="2F5496"/>
      <w:sz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i/>
      <w:iCs/>
      <w:color w:val="2F5496"/>
      <w:sz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pPr>
      <w:spacing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 w:eastAsia="Aptos Display" w:cs="Aptos Display"/>
      <w:b/>
      <w:color w:val="000000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  <w:spacing w:line="240" w:lineRule="auto"/>
    </w:pPr>
    <w:rPr>
      <w:rFonts w:asciiTheme="majorHAnsi" w:eastAsiaTheme="majorEastAsia" w:hAnsiTheme="majorHAnsi" w:cstheme="majorBidi" w:ascii="Aptos" w:hAnsi="Aptos" w:eastAsia="Aptos" w:cs="Aptos"/>
      <w:b w:val="0"/>
      <w:i/>
      <w:iCs/>
      <w:color w:val="000000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line="240" w:lineRule="auto"/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 w:line="240" w:lineRule="auto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24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 w:line="240" w:lineRule="auto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spacing w:line="240" w:lineRule="auto"/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spacing w:line="240" w:lineRule="auto"/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spacing w:line="240" w:lineRule="auto"/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line="240" w:lineRule="auto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spacing w:line="240" w:lineRule="auto"/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spacing w:line="240" w:lineRule="auto"/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line="240" w:lineRule="auto"/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spacing w:line="240" w:lineRule="auto"/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spacing w:line="240" w:lineRule="auto"/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 w:line="240" w:lineRule="auto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 w:line="240" w:lineRule="auto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 w:line="240" w:lineRule="auto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line="240" w:lineRule="auto"/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line="240" w:lineRule="auto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spacing w:line="240" w:lineRule="auto"/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category/>
</cp:coreProperties>
</file>